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5568039" name="019d4de4-2a32-7ec3-aa25-550f7e2cc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352046" name="019d4de4-2a32-7ec3-aa25-550f7e2cc7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1750115" name="019d4de4-53eb-7843-982d-df79e01302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317982" name="019d4de4-53eb-7843-982d-df79e013020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2734509" name="019d4de5-4e0e-729c-ad51-a6ad1c9dc2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691801" name="019d4de5-4e0e-729c-ad51-a6ad1c9dc2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7966548" name="019d4de5-6d2a-7161-8693-91b340cc08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470385" name="019d4de5-6d2a-7161-8693-91b340cc08e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nicht untersucht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9939566" name="019d4dfc-5059-7a73-b412-7be32a5e45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1692898" name="019d4dfc-5059-7a73-b412-7be32a5e45a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5438792" name="019d4dfc-740e-77f2-9f4f-157f7a5fde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909248" name="019d4dfc-740e-77f2-9f4f-157f7a5fde2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Elektrospeicheröfen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6122961" name="019d4e0e-f796-760d-8f28-beb5eb5066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35713" name="019d4e0e-f796-760d-8f28-beb5eb50660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8199709" name="019d4e0f-2e6a-7c03-bca6-fb0ad51fce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847304" name="019d4e0f-2e6a-7c03-bca6-fb0ad51fcec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